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合格证</w:t>
      </w:r>
    </w:p>
    <w:p>
      <w:r>
        <w:t>记录编号：FM-097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